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1643915" name="019de387-4c1a-74cb-9915-f404e6c91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674304" name="019de387-4c1a-74cb-9915-f404e6c915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642842" name="019de39a-b152-797b-b75d-c6f1a2f50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27789" name="019de39a-b152-797b-b75d-c6f1a2f506c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3597205" name="019de3ad-d99f-7084-a9a6-9a6460660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8326" name="019de3ad-d99f-7084-a9a6-9a64606608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097690" name="019de3b7-70f1-7eb3-9a71-98b9e84992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472158" name="019de3b7-70f1-7eb3-9a71-98b9e849921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6964138" name="019de3bc-3cab-7fd2-b093-d26d0a015c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920479" name="019de3bc-3cab-7fd2-b093-d26d0a015c2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2958682" name="019de3bf-3b84-7f6c-b6f2-959e8e9b19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947728" name="019de3bf-3b84-7f6c-b6f2-959e8e9b19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569180" name="019de388-4233-7999-9fbe-1db0578f7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734492" name="019de388-4233-7999-9fbe-1db0578f711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6447102" name="019de39b-56a5-7492-b3dd-74b070c3ce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470528" name="019de39b-56a5-7492-b3dd-74b070c3ce0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9695011" name="019de3ae-9f62-746e-8282-76db9b12e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673688" name="019de3ae-9f62-746e-8282-76db9b12e3a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5101465" name="019de3bd-c36f-7bce-96eb-01e68156c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065447" name="019de3bd-c36f-7bce-96eb-01e68156c5e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6350230" name="019de38f-1f64-7038-8d58-15caedfaf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387346" name="019de38f-1f64-7038-8d58-15caedfaf3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348788" name="019de398-b5d0-7de7-939e-891c90bbb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072793" name="019de398-b5d0-7de7-939e-891c90bbb1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923589" name="019de3aa-7e1e-7c4b-bd2f-879f40f29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715027" name="019de3aa-7e1e-7c4b-bd2f-879f40f2994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003519" name="019de3b1-6839-7321-997f-138d0e3d8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538280" name="019de3b1-6839-7321-997f-138d0e3d869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9983605" name="019de38a-bdd1-7e6f-ae2b-1730b3a4d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025693" name="019de38a-bdd1-7e6f-ae2b-1730b3a4dcd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3055570" name="019de398-222e-7780-9a58-645722a0c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738597" name="019de398-222e-7780-9a58-645722a0cc8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5689721" name="019de3b5-8f87-7c57-b0f3-c470f469e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49284" name="019de3b5-8f87-7c57-b0f3-c470f469e8f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315678" name="019de3c5-54ab-7348-b294-abdb505b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208390" name="019de3c5-54ab-7348-b294-abdb505b1a9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8120297" name="019de386-0e23-74ae-ad5b-5eda4ba40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826326" name="019de386-0e23-74ae-ad5b-5eda4ba40d3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133172" name="019de389-31e3-7d6d-999c-9a4c61488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852387" name="019de389-31e3-7d6d-999c-9a4c614885a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3072898" name="019de39c-28f2-7f1e-8ca9-989ffdf23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335093" name="019de39c-28f2-7f1e-8ca9-989ffdf23ae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5306481" name="019de38d-832f-7136-93a7-a5a99fede5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680411" name="019de38d-832f-7136-93a7-a5a99fede5c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0615450" name="019de38f-c71a-7e01-8aae-e950f7c51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6374" name="019de38f-c71a-7e01-8aae-e950f7c510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Estriche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069254" name="019de393-d5f1-7398-bdb8-a8d978b9a4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116691" name="019de393-d5f1-7398-bdb8-a8d978b9a40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EG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0436926" name="019de395-40e0-7491-9dba-5d54a9582c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531010" name="019de395-40e0-7491-9dba-5d54a9582c0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Chäppeliweg 9, 6210 Sursee</w:t>
          </w:r>
        </w:p>
        <w:p>
          <w:pPr>
            <w:spacing w:before="0" w:after="0"/>
          </w:pPr>
          <w:r>
            <w:t>860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